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F2E2F" w14:textId="77777777" w:rsidR="00E43AE0" w:rsidRDefault="00E43AE0">
      <w:pPr>
        <w:autoSpaceDE w:val="0"/>
        <w:autoSpaceDN w:val="0"/>
        <w:spacing w:after="0" w:line="14" w:lineRule="exact"/>
      </w:pPr>
    </w:p>
    <w:p w14:paraId="02BFC72D" w14:textId="3352BEAD" w:rsidR="00E43AE0" w:rsidRDefault="00AE6791">
      <w:pPr>
        <w:autoSpaceDE w:val="0"/>
        <w:autoSpaceDN w:val="0"/>
        <w:spacing w:before="710" w:after="0" w:line="314" w:lineRule="exact"/>
        <w:rPr>
          <w:lang w:eastAsia="zh-CN"/>
        </w:rPr>
      </w:pPr>
      <w:r>
        <w:rPr>
          <w:rFonts w:ascii="宋体" w:eastAsia="宋体" w:hAnsi="宋体"/>
          <w:color w:val="000000"/>
          <w:sz w:val="28"/>
          <w:lang w:eastAsia="zh-CN"/>
        </w:rPr>
        <w:t>附件</w:t>
      </w:r>
      <w:r>
        <w:rPr>
          <w:rFonts w:ascii="TimesNewRomanPSMT" w:eastAsia="TimesNewRomanPSMT" w:hAnsi="TimesNewRomanPSMT"/>
          <w:color w:val="000000"/>
          <w:sz w:val="28"/>
          <w:lang w:eastAsia="zh-CN"/>
        </w:rPr>
        <w:t xml:space="preserve"> </w:t>
      </w:r>
      <w:r w:rsidR="009A37A6">
        <w:rPr>
          <w:rFonts w:ascii="TimesNewRomanPSMT" w:eastAsia="TimesNewRomanPSMT" w:hAnsi="TimesNewRomanPSMT"/>
          <w:color w:val="000000"/>
          <w:sz w:val="28"/>
          <w:lang w:eastAsia="zh-CN"/>
        </w:rPr>
        <w:t>3</w:t>
      </w:r>
      <w:r>
        <w:rPr>
          <w:rFonts w:ascii="宋体" w:eastAsia="宋体" w:hAnsi="宋体"/>
          <w:color w:val="000000"/>
          <w:sz w:val="28"/>
          <w:lang w:eastAsia="zh-CN"/>
        </w:rPr>
        <w:t>：</w:t>
      </w:r>
    </w:p>
    <w:p w14:paraId="1248BE66" w14:textId="77777777" w:rsidR="00E43AE0" w:rsidRPr="00A835E5" w:rsidRDefault="00AE6791">
      <w:pPr>
        <w:autoSpaceDE w:val="0"/>
        <w:autoSpaceDN w:val="0"/>
        <w:spacing w:before="184" w:after="0" w:line="320" w:lineRule="exact"/>
        <w:ind w:left="3950" w:right="3950"/>
        <w:rPr>
          <w:rFonts w:ascii="黑体" w:eastAsia="黑体" w:hAnsi="黑体"/>
          <w:lang w:eastAsia="zh-CN"/>
        </w:rPr>
      </w:pPr>
      <w:r w:rsidRPr="00A835E5">
        <w:rPr>
          <w:rFonts w:ascii="黑体" w:eastAsia="黑体" w:hAnsi="黑体"/>
          <w:color w:val="000000"/>
          <w:sz w:val="32"/>
          <w:lang w:eastAsia="zh-CN"/>
        </w:rPr>
        <w:t>作品简介</w:t>
      </w:r>
      <w:bookmarkStart w:id="0" w:name="_GoBack"/>
      <w:bookmarkEnd w:id="0"/>
    </w:p>
    <w:p w14:paraId="0BBD199D" w14:textId="77777777" w:rsidR="00E43AE0" w:rsidRDefault="00AE6791">
      <w:pPr>
        <w:autoSpaceDE w:val="0"/>
        <w:autoSpaceDN w:val="0"/>
        <w:spacing w:before="188" w:after="0" w:line="240" w:lineRule="exact"/>
        <w:ind w:left="2612" w:right="2612"/>
        <w:rPr>
          <w:lang w:eastAsia="zh-CN"/>
        </w:rPr>
      </w:pPr>
      <w:r>
        <w:rPr>
          <w:rFonts w:ascii="楷体" w:eastAsia="楷体" w:hAnsi="楷体"/>
          <w:color w:val="000000"/>
          <w:sz w:val="24"/>
          <w:lang w:eastAsia="zh-CN"/>
        </w:rPr>
        <w:t>（每个作品限 A4 纸 1 页，图文并茂）</w:t>
      </w:r>
    </w:p>
    <w:p w14:paraId="53BBD047" w14:textId="7526F8A9" w:rsidR="00E43AE0" w:rsidRDefault="00347442">
      <w:pPr>
        <w:autoSpaceDE w:val="0"/>
        <w:autoSpaceDN w:val="0"/>
        <w:spacing w:before="240" w:after="0" w:line="266" w:lineRule="exact"/>
        <w:rPr>
          <w:lang w:eastAsia="zh-CN"/>
        </w:rPr>
      </w:pPr>
      <w:r>
        <w:rPr>
          <w:rFonts w:ascii="TimesNewRomanPSMT" w:eastAsia="TimesNewRomanPSMT" w:hAnsi="TimesNewRomanPSMT"/>
          <w:color w:val="000000"/>
          <w:sz w:val="24"/>
          <w:lang w:eastAsia="zh-CN"/>
        </w:rPr>
        <w:t>1</w:t>
      </w:r>
      <w:r w:rsidR="00AE6791">
        <w:rPr>
          <w:rFonts w:ascii="宋体" w:eastAsia="宋体" w:hAnsi="宋体"/>
          <w:color w:val="000000"/>
          <w:sz w:val="24"/>
          <w:lang w:eastAsia="zh-CN"/>
        </w:rPr>
        <w:t>．作品名称：</w:t>
      </w:r>
    </w:p>
    <w:p w14:paraId="67320324" w14:textId="6BB75622" w:rsidR="00E43AE0" w:rsidRDefault="00347442">
      <w:pPr>
        <w:autoSpaceDE w:val="0"/>
        <w:autoSpaceDN w:val="0"/>
        <w:spacing w:before="202" w:after="0" w:line="266" w:lineRule="exact"/>
        <w:rPr>
          <w:lang w:eastAsia="zh-CN"/>
        </w:rPr>
      </w:pPr>
      <w:r>
        <w:rPr>
          <w:rFonts w:ascii="TimesNewRomanPSMT" w:eastAsia="TimesNewRomanPSMT" w:hAnsi="TimesNewRomanPSMT"/>
          <w:color w:val="000000"/>
          <w:sz w:val="24"/>
          <w:lang w:eastAsia="zh-CN"/>
        </w:rPr>
        <w:t>2</w:t>
      </w:r>
      <w:r w:rsidR="00AE6791">
        <w:rPr>
          <w:rFonts w:ascii="宋体" w:eastAsia="宋体" w:hAnsi="宋体"/>
          <w:color w:val="000000"/>
          <w:sz w:val="24"/>
          <w:lang w:eastAsia="zh-CN"/>
        </w:rPr>
        <w:t>．</w:t>
      </w:r>
      <w:r>
        <w:rPr>
          <w:rFonts w:ascii="宋体" w:eastAsia="宋体" w:hAnsi="宋体" w:hint="eastAsia"/>
          <w:color w:val="000000"/>
          <w:sz w:val="24"/>
          <w:lang w:eastAsia="zh-CN"/>
        </w:rPr>
        <w:t>参赛组别</w:t>
      </w:r>
      <w:r w:rsidR="00AE6791">
        <w:rPr>
          <w:rFonts w:ascii="宋体" w:eastAsia="宋体" w:hAnsi="宋体"/>
          <w:color w:val="000000"/>
          <w:sz w:val="24"/>
          <w:lang w:eastAsia="zh-CN"/>
        </w:rPr>
        <w:t>：</w:t>
      </w:r>
    </w:p>
    <w:p w14:paraId="04AF63A2" w14:textId="1D103ED7" w:rsidR="00E43AE0" w:rsidRDefault="00347442">
      <w:pPr>
        <w:autoSpaceDE w:val="0"/>
        <w:autoSpaceDN w:val="0"/>
        <w:spacing w:before="202" w:after="0" w:line="266" w:lineRule="exact"/>
        <w:rPr>
          <w:lang w:eastAsia="zh-CN"/>
        </w:rPr>
      </w:pPr>
      <w:r>
        <w:rPr>
          <w:rFonts w:ascii="TimesNewRomanPSMT" w:eastAsia="TimesNewRomanPSMT" w:hAnsi="TimesNewRomanPSMT"/>
          <w:color w:val="000000"/>
          <w:sz w:val="24"/>
          <w:lang w:eastAsia="zh-CN"/>
        </w:rPr>
        <w:t>3</w:t>
      </w:r>
      <w:r w:rsidR="00AE6791">
        <w:rPr>
          <w:rFonts w:ascii="宋体" w:eastAsia="宋体" w:hAnsi="宋体"/>
          <w:color w:val="000000"/>
          <w:sz w:val="24"/>
          <w:lang w:eastAsia="zh-CN"/>
        </w:rPr>
        <w:t>．参赛学</w:t>
      </w:r>
      <w:r w:rsidR="005D3A64">
        <w:rPr>
          <w:rFonts w:ascii="宋体" w:eastAsia="宋体" w:hAnsi="宋体" w:hint="eastAsia"/>
          <w:color w:val="000000"/>
          <w:sz w:val="24"/>
          <w:lang w:eastAsia="zh-CN"/>
        </w:rPr>
        <w:t>院</w:t>
      </w:r>
      <w:r w:rsidR="00AE6791">
        <w:rPr>
          <w:rFonts w:ascii="宋体" w:eastAsia="宋体" w:hAnsi="宋体"/>
          <w:color w:val="000000"/>
          <w:sz w:val="24"/>
          <w:lang w:eastAsia="zh-CN"/>
        </w:rPr>
        <w:t>：</w:t>
      </w:r>
    </w:p>
    <w:p w14:paraId="578DF260" w14:textId="27C66B00" w:rsidR="00E43AE0" w:rsidRDefault="00347442">
      <w:pPr>
        <w:autoSpaceDE w:val="0"/>
        <w:autoSpaceDN w:val="0"/>
        <w:spacing w:before="202" w:after="0" w:line="266" w:lineRule="exact"/>
        <w:rPr>
          <w:lang w:eastAsia="zh-CN"/>
        </w:rPr>
      </w:pPr>
      <w:r>
        <w:rPr>
          <w:rFonts w:ascii="TimesNewRomanPSMT" w:eastAsia="TimesNewRomanPSMT" w:hAnsi="TimesNewRomanPSMT"/>
          <w:color w:val="000000"/>
          <w:sz w:val="24"/>
          <w:lang w:eastAsia="zh-CN"/>
        </w:rPr>
        <w:t>4</w:t>
      </w:r>
      <w:r w:rsidR="00AE6791">
        <w:rPr>
          <w:rFonts w:ascii="宋体" w:eastAsia="宋体" w:hAnsi="宋体"/>
          <w:color w:val="000000"/>
          <w:sz w:val="24"/>
          <w:lang w:eastAsia="zh-CN"/>
        </w:rPr>
        <w:t>．参赛学生：</w:t>
      </w:r>
    </w:p>
    <w:p w14:paraId="7B983360" w14:textId="6227B52D" w:rsidR="00E43AE0" w:rsidRDefault="00347442">
      <w:pPr>
        <w:autoSpaceDE w:val="0"/>
        <w:autoSpaceDN w:val="0"/>
        <w:spacing w:before="202" w:after="0" w:line="266" w:lineRule="exact"/>
        <w:rPr>
          <w:lang w:eastAsia="zh-CN"/>
        </w:rPr>
      </w:pPr>
      <w:r>
        <w:rPr>
          <w:rFonts w:ascii="TimesNewRomanPSMT" w:eastAsia="TimesNewRomanPSMT" w:hAnsi="TimesNewRomanPSMT"/>
          <w:color w:val="000000"/>
          <w:sz w:val="24"/>
          <w:lang w:eastAsia="zh-CN"/>
        </w:rPr>
        <w:t>5</w:t>
      </w:r>
      <w:r w:rsidR="00AE6791">
        <w:rPr>
          <w:rFonts w:ascii="宋体" w:eastAsia="宋体" w:hAnsi="宋体"/>
          <w:color w:val="000000"/>
          <w:sz w:val="24"/>
          <w:lang w:eastAsia="zh-CN"/>
        </w:rPr>
        <w:t>．指导教师：</w:t>
      </w:r>
    </w:p>
    <w:p w14:paraId="18F7D64D" w14:textId="4725E863" w:rsidR="00E43AE0" w:rsidRDefault="00347442">
      <w:pPr>
        <w:autoSpaceDE w:val="0"/>
        <w:autoSpaceDN w:val="0"/>
        <w:spacing w:before="202" w:after="0" w:line="266" w:lineRule="exact"/>
        <w:rPr>
          <w:lang w:eastAsia="zh-CN"/>
        </w:rPr>
      </w:pPr>
      <w:r>
        <w:rPr>
          <w:rFonts w:ascii="TimesNewRomanPSMT" w:eastAsia="TimesNewRomanPSMT" w:hAnsi="TimesNewRomanPSMT"/>
          <w:color w:val="000000"/>
          <w:sz w:val="24"/>
          <w:lang w:eastAsia="zh-CN"/>
        </w:rPr>
        <w:t>6</w:t>
      </w:r>
      <w:r w:rsidR="00AE6791">
        <w:rPr>
          <w:rFonts w:ascii="宋体" w:eastAsia="宋体" w:hAnsi="宋体"/>
          <w:color w:val="000000"/>
          <w:sz w:val="24"/>
          <w:lang w:eastAsia="zh-CN"/>
        </w:rPr>
        <w:t>．作品简介：</w:t>
      </w:r>
    </w:p>
    <w:p w14:paraId="76E4F527" w14:textId="77777777" w:rsidR="00E43AE0" w:rsidRDefault="00AE6791">
      <w:pPr>
        <w:autoSpaceDE w:val="0"/>
        <w:autoSpaceDN w:val="0"/>
        <w:spacing w:before="206" w:after="0" w:line="208" w:lineRule="exact"/>
        <w:ind w:left="164" w:right="164"/>
        <w:jc w:val="right"/>
        <w:rPr>
          <w:lang w:eastAsia="zh-CN"/>
        </w:rPr>
      </w:pPr>
      <w:r>
        <w:rPr>
          <w:rFonts w:ascii="宋体" w:eastAsia="宋体" w:hAnsi="宋体"/>
          <w:color w:val="000000"/>
          <w:sz w:val="21"/>
          <w:lang w:eastAsia="zh-CN"/>
        </w:rPr>
        <w:t>内容包括：（1）应用领域和技术原理、用途；（2）技术性能指标；（3）作品的创造性、先进</w:t>
      </w:r>
    </w:p>
    <w:p w14:paraId="489DC750" w14:textId="77777777" w:rsidR="00E43AE0" w:rsidRDefault="00AE6791">
      <w:pPr>
        <w:autoSpaceDE w:val="0"/>
        <w:autoSpaceDN w:val="0"/>
        <w:spacing w:after="0" w:line="274" w:lineRule="exact"/>
        <w:rPr>
          <w:lang w:eastAsia="zh-CN"/>
        </w:rPr>
      </w:pPr>
      <w:r>
        <w:rPr>
          <w:rFonts w:ascii="宋体" w:eastAsia="宋体" w:hAnsi="宋体"/>
          <w:color w:val="000000"/>
          <w:sz w:val="21"/>
          <w:lang w:eastAsia="zh-CN"/>
        </w:rPr>
        <w:t>性、可行性、实用性；（4）作用意义；（5）推广应用前景、效益分析与市场预测；（6）照片或示意图。</w:t>
      </w:r>
    </w:p>
    <w:p w14:paraId="67F42280" w14:textId="77777777" w:rsidR="00E43AE0" w:rsidRDefault="00AE6791">
      <w:pPr>
        <w:autoSpaceDE w:val="0"/>
        <w:autoSpaceDN w:val="0"/>
        <w:spacing w:before="1094" w:after="0" w:line="208" w:lineRule="exact"/>
        <w:rPr>
          <w:lang w:eastAsia="zh-CN"/>
        </w:rPr>
      </w:pPr>
      <w:r>
        <w:rPr>
          <w:rFonts w:ascii="黑体" w:eastAsia="黑体" w:hAnsi="黑体"/>
          <w:color w:val="000000"/>
          <w:sz w:val="21"/>
          <w:lang w:eastAsia="zh-CN"/>
        </w:rPr>
        <w:t>注（可删除）：</w:t>
      </w:r>
    </w:p>
    <w:p w14:paraId="1BDC6B8F" w14:textId="5ABD0ADB" w:rsidR="00E43AE0" w:rsidRDefault="00AE6791">
      <w:pPr>
        <w:autoSpaceDE w:val="0"/>
        <w:autoSpaceDN w:val="0"/>
        <w:spacing w:before="260" w:after="0" w:line="208" w:lineRule="exact"/>
        <w:ind w:left="420" w:right="420"/>
        <w:rPr>
          <w:lang w:eastAsia="zh-CN"/>
        </w:rPr>
      </w:pPr>
      <w:r>
        <w:rPr>
          <w:rFonts w:ascii="黑体" w:eastAsia="黑体" w:hAnsi="黑体"/>
          <w:color w:val="000000"/>
          <w:sz w:val="21"/>
          <w:lang w:eastAsia="zh-CN"/>
        </w:rPr>
        <w:t>1</w:t>
      </w:r>
      <w:r w:rsidR="003109F7">
        <w:rPr>
          <w:rFonts w:ascii="黑体" w:eastAsia="黑体" w:hAnsi="黑体" w:hint="eastAsia"/>
          <w:color w:val="000000"/>
          <w:sz w:val="21"/>
          <w:lang w:eastAsia="zh-CN"/>
        </w:rPr>
        <w:t>-</w:t>
      </w:r>
      <w:r w:rsidR="001A4155">
        <w:rPr>
          <w:rFonts w:ascii="黑体" w:eastAsia="黑体" w:hAnsi="黑体"/>
          <w:color w:val="000000"/>
          <w:sz w:val="21"/>
          <w:lang w:eastAsia="zh-CN"/>
        </w:rPr>
        <w:t>6</w:t>
      </w:r>
      <w:r>
        <w:rPr>
          <w:rFonts w:ascii="黑体" w:eastAsia="黑体" w:hAnsi="黑体"/>
          <w:color w:val="000000"/>
          <w:sz w:val="21"/>
          <w:lang w:eastAsia="zh-CN"/>
        </w:rPr>
        <w:t xml:space="preserve"> 顺序不能改变，作品简介不规范者，不能参与一、二等奖的评审。</w:t>
      </w:r>
    </w:p>
    <w:p w14:paraId="7217055E" w14:textId="77777777" w:rsidR="00E43AE0" w:rsidRDefault="00AE6791">
      <w:pPr>
        <w:autoSpaceDE w:val="0"/>
        <w:autoSpaceDN w:val="0"/>
        <w:spacing w:before="240" w:after="0" w:line="210" w:lineRule="exact"/>
        <w:ind w:left="20" w:right="20"/>
        <w:jc w:val="right"/>
        <w:rPr>
          <w:lang w:eastAsia="zh-CN"/>
        </w:rPr>
      </w:pPr>
      <w:r>
        <w:rPr>
          <w:rFonts w:ascii="黑体" w:eastAsia="黑体" w:hAnsi="黑体"/>
          <w:color w:val="000000"/>
          <w:sz w:val="21"/>
          <w:lang w:eastAsia="zh-CN"/>
        </w:rPr>
        <w:t>格式：页边距：上 2.7cm、下 2.2cm、左 2.5cm、右 2.0 cm，无网格；正文字体：五号字、宋体、</w:t>
      </w:r>
    </w:p>
    <w:p w14:paraId="7835DEBB" w14:textId="77777777" w:rsidR="00E43AE0" w:rsidRDefault="00AE6791">
      <w:pPr>
        <w:autoSpaceDE w:val="0"/>
        <w:autoSpaceDN w:val="0"/>
        <w:spacing w:before="64" w:after="0" w:line="208" w:lineRule="exact"/>
        <w:rPr>
          <w:lang w:eastAsia="zh-CN"/>
        </w:rPr>
      </w:pPr>
      <w:r>
        <w:rPr>
          <w:rFonts w:ascii="黑体" w:eastAsia="黑体" w:hAnsi="黑体"/>
          <w:color w:val="000000"/>
          <w:sz w:val="21"/>
          <w:lang w:eastAsia="zh-CN"/>
        </w:rPr>
        <w:t>1.25 倍行距。</w:t>
      </w:r>
    </w:p>
    <w:p w14:paraId="5879132F" w14:textId="6091496D" w:rsidR="00E43AE0" w:rsidRPr="008724FF" w:rsidRDefault="00E43AE0" w:rsidP="008724FF">
      <w:pPr>
        <w:autoSpaceDE w:val="0"/>
        <w:autoSpaceDN w:val="0"/>
        <w:spacing w:before="238" w:after="0" w:line="210" w:lineRule="exact"/>
        <w:rPr>
          <w:rFonts w:eastAsia="宋体"/>
          <w:lang w:eastAsia="zh-CN"/>
        </w:rPr>
        <w:sectPr w:rsidR="00E43AE0" w:rsidRPr="008724FF">
          <w:pgSz w:w="11906" w:h="16838"/>
          <w:pgMar w:top="710" w:right="1142" w:bottom="1440" w:left="1418" w:header="720" w:footer="720" w:gutter="0"/>
          <w:cols w:space="720"/>
          <w:docGrid w:linePitch="360"/>
        </w:sectPr>
      </w:pPr>
    </w:p>
    <w:p w14:paraId="095D16F3" w14:textId="59D5A3B5" w:rsidR="00E43AE0" w:rsidRPr="00AE6791" w:rsidRDefault="00E43AE0" w:rsidP="00AE6791">
      <w:pPr>
        <w:rPr>
          <w:lang w:eastAsia="zh-CN"/>
        </w:rPr>
      </w:pPr>
    </w:p>
    <w:sectPr w:rsidR="00E43AE0" w:rsidRPr="00AE6791" w:rsidSect="00AE6791">
      <w:type w:val="continuous"/>
      <w:pgSz w:w="11906" w:h="16838"/>
      <w:pgMar w:top="730" w:right="884" w:bottom="884" w:left="9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3EDE9" w14:textId="77777777" w:rsidR="00436CC6" w:rsidRDefault="00436CC6" w:rsidP="00347442">
      <w:pPr>
        <w:spacing w:after="0" w:line="240" w:lineRule="auto"/>
      </w:pPr>
      <w:r>
        <w:separator/>
      </w:r>
    </w:p>
  </w:endnote>
  <w:endnote w:type="continuationSeparator" w:id="0">
    <w:p w14:paraId="1EB77DD5" w14:textId="77777777" w:rsidR="00436CC6" w:rsidRDefault="00436CC6" w:rsidP="0034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B5864" w14:textId="77777777" w:rsidR="00436CC6" w:rsidRDefault="00436CC6" w:rsidP="00347442">
      <w:pPr>
        <w:spacing w:after="0" w:line="240" w:lineRule="auto"/>
      </w:pPr>
      <w:r>
        <w:separator/>
      </w:r>
    </w:p>
  </w:footnote>
  <w:footnote w:type="continuationSeparator" w:id="0">
    <w:p w14:paraId="32080CE1" w14:textId="77777777" w:rsidR="00436CC6" w:rsidRDefault="00436CC6" w:rsidP="0034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4155"/>
    <w:rsid w:val="0029639D"/>
    <w:rsid w:val="003109F7"/>
    <w:rsid w:val="00326F90"/>
    <w:rsid w:val="00347442"/>
    <w:rsid w:val="00436CC6"/>
    <w:rsid w:val="0051106D"/>
    <w:rsid w:val="005D3A64"/>
    <w:rsid w:val="006C283F"/>
    <w:rsid w:val="008724FF"/>
    <w:rsid w:val="009A37A6"/>
    <w:rsid w:val="00A835E5"/>
    <w:rsid w:val="00AA1D8D"/>
    <w:rsid w:val="00AD0995"/>
    <w:rsid w:val="00AE6791"/>
    <w:rsid w:val="00B47730"/>
    <w:rsid w:val="00CB0664"/>
    <w:rsid w:val="00E43AE0"/>
    <w:rsid w:val="00F3566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209672"/>
  <w14:defaultImageDpi w14:val="300"/>
  <w15:docId w15:val="{1BA0E7EF-DEF1-4782-9E8A-96113CE8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C82A27-01C8-469E-8881-F6D270FE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11</cp:revision>
  <dcterms:created xsi:type="dcterms:W3CDTF">2013-12-23T23:15:00Z</dcterms:created>
  <dcterms:modified xsi:type="dcterms:W3CDTF">2022-04-18T08:43:00Z</dcterms:modified>
  <cp:category/>
</cp:coreProperties>
</file>